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2CF09" w14:textId="77777777" w:rsidR="00663CAB" w:rsidRPr="00B43C66" w:rsidRDefault="00663CAB" w:rsidP="001C7577">
      <w:pPr>
        <w:autoSpaceDE w:val="0"/>
        <w:autoSpaceDN w:val="0"/>
        <w:spacing w:after="334" w:line="220" w:lineRule="exact"/>
        <w:jc w:val="both"/>
        <w:rPr>
          <w:rFonts w:ascii="Book Antiqua" w:hAnsi="Book Antiqua"/>
        </w:rPr>
      </w:pPr>
    </w:p>
    <w:p w14:paraId="05FD62F7" w14:textId="19C37E45" w:rsidR="00663CAB" w:rsidRPr="00B43C66" w:rsidRDefault="001C7577" w:rsidP="00F9134B">
      <w:pPr>
        <w:tabs>
          <w:tab w:val="left" w:pos="38"/>
        </w:tabs>
        <w:autoSpaceDE w:val="0"/>
        <w:autoSpaceDN w:val="0"/>
        <w:spacing w:after="0" w:line="240" w:lineRule="auto"/>
        <w:ind w:left="40" w:right="79"/>
        <w:jc w:val="both"/>
        <w:rPr>
          <w:rFonts w:ascii="Book Antiqua" w:hAnsi="Book Antiqua"/>
          <w:b/>
          <w:lang w:eastAsia="en-IN"/>
        </w:rPr>
      </w:pPr>
      <w:r w:rsidRPr="00B43C66">
        <w:rPr>
          <w:rFonts w:ascii="Book Antiqua" w:hAnsi="Book Antiqua"/>
          <w:b/>
          <w:bCs/>
          <w:color w:val="000000"/>
        </w:rPr>
        <w:t xml:space="preserve">Amendment-I dated </w:t>
      </w:r>
      <w:r w:rsidR="00B82E0E">
        <w:rPr>
          <w:rFonts w:ascii="Book Antiqua" w:hAnsi="Book Antiqua"/>
          <w:b/>
          <w:bCs/>
          <w:color w:val="000000"/>
        </w:rPr>
        <w:t>01</w:t>
      </w:r>
      <w:r w:rsidRPr="00B43C66">
        <w:rPr>
          <w:rFonts w:ascii="Book Antiqua" w:hAnsi="Book Antiqua"/>
          <w:b/>
          <w:bCs/>
          <w:color w:val="000000"/>
        </w:rPr>
        <w:t>.</w:t>
      </w:r>
      <w:r w:rsidR="00B82E0E">
        <w:rPr>
          <w:rFonts w:ascii="Book Antiqua" w:hAnsi="Book Antiqua"/>
          <w:b/>
          <w:bCs/>
          <w:color w:val="000000"/>
        </w:rPr>
        <w:t>10</w:t>
      </w:r>
      <w:r w:rsidRPr="00B43C66">
        <w:rPr>
          <w:rFonts w:ascii="Book Antiqua" w:hAnsi="Book Antiqua"/>
          <w:b/>
          <w:bCs/>
          <w:color w:val="000000"/>
        </w:rPr>
        <w:t xml:space="preserve">.2025 to the bidding document for </w:t>
      </w:r>
      <w:r w:rsidRPr="00B43C66">
        <w:rPr>
          <w:rFonts w:ascii="Book Antiqua" w:hAnsi="Book Antiqua"/>
          <w:b/>
          <w:u w:val="single"/>
          <w:lang w:eastAsia="en-IN"/>
        </w:rPr>
        <w:t xml:space="preserve">220kV Transformer Package 2TR-01-BULK (AM) </w:t>
      </w:r>
      <w:r w:rsidRPr="00B43C66">
        <w:rPr>
          <w:rFonts w:ascii="Book Antiqua" w:hAnsi="Book Antiqua"/>
          <w:b/>
          <w:lang w:eastAsia="en-IN"/>
        </w:rPr>
        <w:t xml:space="preserve">for 1x160MVA 220/132KV 3-Ph Auto Transformer; 1x100MVA 220/132kV 3-Ph Auto Transformer, 1x160MVA 220/66kV 3-Ph Auto Transformer, 1x50MVA, 132/33kV 3-Ph Auto Transformer under Bulk Procurement of 765kV &amp; 400kV class Transformers &amp; Reactors of various Capacities (Lot-6). </w:t>
      </w:r>
      <w:r w:rsidRPr="00B43C66">
        <w:rPr>
          <w:rFonts w:ascii="Book Antiqua" w:hAnsi="Book Antiqua"/>
          <w:b/>
          <w:bCs/>
          <w:color w:val="000000"/>
        </w:rPr>
        <w:t xml:space="preserve">Spec. No. </w:t>
      </w:r>
      <w:r w:rsidRPr="00B43C66">
        <w:rPr>
          <w:rFonts w:ascii="Book Antiqua" w:hAnsi="Book Antiqua"/>
          <w:b/>
          <w:lang w:eastAsia="en-IN"/>
        </w:rPr>
        <w:t>CC/NT/W-TR/DOM/A01/25/11643</w:t>
      </w:r>
    </w:p>
    <w:p w14:paraId="7FFFED38" w14:textId="77777777" w:rsidR="0055203F" w:rsidRPr="00B43C66" w:rsidRDefault="0055203F" w:rsidP="00F9134B">
      <w:pPr>
        <w:tabs>
          <w:tab w:val="left" w:pos="38"/>
        </w:tabs>
        <w:autoSpaceDE w:val="0"/>
        <w:autoSpaceDN w:val="0"/>
        <w:spacing w:after="0" w:line="240" w:lineRule="auto"/>
        <w:ind w:left="40" w:right="79"/>
        <w:jc w:val="both"/>
        <w:rPr>
          <w:rFonts w:ascii="Book Antiqua" w:hAnsi="Book Antiqua"/>
          <w:b/>
          <w:lang w:eastAsia="en-IN"/>
        </w:rPr>
      </w:pPr>
    </w:p>
    <w:p w14:paraId="61D4AA9C" w14:textId="77777777" w:rsidR="0055203F" w:rsidRPr="00B43C66" w:rsidRDefault="0055203F" w:rsidP="00F9134B">
      <w:pPr>
        <w:tabs>
          <w:tab w:val="left" w:pos="38"/>
        </w:tabs>
        <w:autoSpaceDE w:val="0"/>
        <w:autoSpaceDN w:val="0"/>
        <w:spacing w:after="0" w:line="240" w:lineRule="auto"/>
        <w:ind w:left="40" w:right="79"/>
        <w:jc w:val="both"/>
        <w:rPr>
          <w:rFonts w:ascii="Book Antiqua" w:hAnsi="Book Antiqua"/>
          <w:b/>
          <w:lang w:eastAsia="en-IN"/>
        </w:rPr>
      </w:pPr>
    </w:p>
    <w:tbl>
      <w:tblPr>
        <w:tblW w:w="0" w:type="auto"/>
        <w:tblInd w:w="7" w:type="dxa"/>
        <w:tblLayout w:type="fixed"/>
        <w:tblLook w:val="04A0" w:firstRow="1" w:lastRow="0" w:firstColumn="1" w:lastColumn="0" w:noHBand="0" w:noVBand="1"/>
      </w:tblPr>
      <w:tblGrid>
        <w:gridCol w:w="752"/>
        <w:gridCol w:w="1964"/>
        <w:gridCol w:w="1460"/>
        <w:gridCol w:w="1270"/>
        <w:gridCol w:w="1494"/>
        <w:gridCol w:w="1132"/>
        <w:gridCol w:w="1164"/>
        <w:gridCol w:w="1516"/>
        <w:gridCol w:w="1308"/>
        <w:gridCol w:w="1340"/>
        <w:gridCol w:w="870"/>
        <w:gridCol w:w="1747"/>
      </w:tblGrid>
      <w:tr w:rsidR="00663CAB" w:rsidRPr="00B43C66" w14:paraId="223112DC" w14:textId="77777777" w:rsidTr="00FE73A5">
        <w:trPr>
          <w:trHeight w:hRule="exact" w:val="222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4CA5746" w14:textId="77777777" w:rsidR="00663CAB" w:rsidRPr="00B43C66" w:rsidRDefault="00B43C66">
            <w:pPr>
              <w:autoSpaceDE w:val="0"/>
              <w:autoSpaceDN w:val="0"/>
              <w:spacing w:before="14" w:after="0" w:line="228" w:lineRule="auto"/>
              <w:ind w:left="22"/>
              <w:rPr>
                <w:rFonts w:ascii="Book Antiqua" w:hAnsi="Book Antiqua"/>
              </w:rPr>
            </w:pPr>
            <w:proofErr w:type="spellStart"/>
            <w:r w:rsidRPr="00B43C66">
              <w:rPr>
                <w:rFonts w:ascii="Book Antiqua" w:eastAsia="Aptos Narrow" w:hAnsi="Book Antiqua"/>
                <w:b/>
                <w:color w:val="000000"/>
                <w:sz w:val="16"/>
              </w:rPr>
              <w:t>S.No</w:t>
            </w:r>
            <w:proofErr w:type="spellEnd"/>
            <w:r w:rsidRPr="00B43C66">
              <w:rPr>
                <w:rFonts w:ascii="Book Antiqua" w:eastAsia="Aptos Narrow" w:hAnsi="Book Antiqua"/>
                <w:b/>
                <w:color w:val="000000"/>
                <w:sz w:val="16"/>
              </w:rPr>
              <w:t>.</w:t>
            </w:r>
          </w:p>
        </w:tc>
        <w:tc>
          <w:tcPr>
            <w:tcW w:w="1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1830573" w14:textId="77777777" w:rsidR="00663CAB" w:rsidRPr="00B43C66" w:rsidRDefault="00B43C66">
            <w:pPr>
              <w:autoSpaceDE w:val="0"/>
              <w:autoSpaceDN w:val="0"/>
              <w:spacing w:before="14" w:after="0" w:line="228" w:lineRule="auto"/>
              <w:ind w:left="24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b/>
                <w:color w:val="000000"/>
                <w:sz w:val="16"/>
              </w:rPr>
              <w:t>TS/ Clause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A74F1A1" w14:textId="77777777" w:rsidR="00663CAB" w:rsidRPr="00B43C66" w:rsidRDefault="00B43C66">
            <w:pPr>
              <w:autoSpaceDE w:val="0"/>
              <w:autoSpaceDN w:val="0"/>
              <w:spacing w:before="14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b/>
                <w:color w:val="000000"/>
                <w:sz w:val="16"/>
              </w:rPr>
              <w:t>Exisiting</w:t>
            </w:r>
          </w:p>
        </w:tc>
        <w:tc>
          <w:tcPr>
            <w:tcW w:w="6781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3669A0F" w14:textId="77777777" w:rsidR="00663CAB" w:rsidRPr="00B43C66" w:rsidRDefault="00B43C66">
            <w:pPr>
              <w:autoSpaceDE w:val="0"/>
              <w:autoSpaceDN w:val="0"/>
              <w:spacing w:before="14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b/>
                <w:color w:val="000000"/>
                <w:sz w:val="16"/>
              </w:rPr>
              <w:t>Amendment</w:t>
            </w:r>
          </w:p>
        </w:tc>
      </w:tr>
      <w:tr w:rsidR="00663CAB" w:rsidRPr="00B43C66" w14:paraId="0B0BBB1C" w14:textId="77777777" w:rsidTr="00FE73A5">
        <w:trPr>
          <w:trHeight w:hRule="exact" w:val="446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FAD3A7E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A9D2EF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50DE886" w14:textId="77777777" w:rsidR="00663CAB" w:rsidRPr="00B43C66" w:rsidRDefault="00B43C66">
            <w:pPr>
              <w:autoSpaceDE w:val="0"/>
              <w:autoSpaceDN w:val="0"/>
              <w:spacing w:before="236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Activity Description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19E4461" w14:textId="77777777" w:rsidR="00663CAB" w:rsidRPr="00B43C66" w:rsidRDefault="00B43C66">
            <w:pPr>
              <w:autoSpaceDE w:val="0"/>
              <w:autoSpaceDN w:val="0"/>
              <w:spacing w:before="236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 xml:space="preserve"> Item Description</w:t>
            </w:r>
          </w:p>
        </w:tc>
        <w:tc>
          <w:tcPr>
            <w:tcW w:w="149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B22611" w14:textId="77777777" w:rsidR="00663CAB" w:rsidRPr="00B43C66" w:rsidRDefault="00B43C66">
            <w:pPr>
              <w:autoSpaceDE w:val="0"/>
              <w:autoSpaceDN w:val="0"/>
              <w:spacing w:before="10" w:after="0" w:line="245" w:lineRule="auto"/>
              <w:ind w:left="144" w:right="144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 xml:space="preserve"> Material Code (Supply/Service)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06B1213" w14:textId="77777777" w:rsidR="00663CAB" w:rsidRPr="00B43C66" w:rsidRDefault="00B43C66">
            <w:pPr>
              <w:autoSpaceDE w:val="0"/>
              <w:autoSpaceDN w:val="0"/>
              <w:spacing w:before="232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Unit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6A129B5" w14:textId="77777777" w:rsidR="00663CAB" w:rsidRPr="00B43C66" w:rsidRDefault="00B43C66">
            <w:pPr>
              <w:autoSpaceDE w:val="0"/>
              <w:autoSpaceDN w:val="0"/>
              <w:spacing w:before="232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Qty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FC9F78B" w14:textId="77777777" w:rsidR="00663CAB" w:rsidRPr="00B43C66" w:rsidRDefault="00B43C66">
            <w:pPr>
              <w:autoSpaceDE w:val="0"/>
              <w:autoSpaceDN w:val="0"/>
              <w:spacing w:before="232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Activity Description</w:t>
            </w: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22A73D4" w14:textId="77777777" w:rsidR="00663CAB" w:rsidRPr="00B43C66" w:rsidRDefault="00B43C66">
            <w:pPr>
              <w:autoSpaceDE w:val="0"/>
              <w:autoSpaceDN w:val="0"/>
              <w:spacing w:before="232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 xml:space="preserve"> Item Description</w:t>
            </w:r>
          </w:p>
        </w:tc>
        <w:tc>
          <w:tcPr>
            <w:tcW w:w="1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1AA47D0" w14:textId="77777777" w:rsidR="00663CAB" w:rsidRPr="00B43C66" w:rsidRDefault="00B43C66">
            <w:pPr>
              <w:autoSpaceDE w:val="0"/>
              <w:autoSpaceDN w:val="0"/>
              <w:spacing w:before="10" w:after="0" w:line="245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 xml:space="preserve"> Material Code (Supply/Service)</w:t>
            </w:r>
          </w:p>
        </w:tc>
        <w:tc>
          <w:tcPr>
            <w:tcW w:w="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C91A816" w14:textId="77777777" w:rsidR="00663CAB" w:rsidRPr="00B43C66" w:rsidRDefault="00B43C66">
            <w:pPr>
              <w:autoSpaceDE w:val="0"/>
              <w:autoSpaceDN w:val="0"/>
              <w:spacing w:before="232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Unit</w:t>
            </w:r>
          </w:p>
        </w:tc>
        <w:tc>
          <w:tcPr>
            <w:tcW w:w="1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EA56AA" w14:textId="77777777" w:rsidR="00663CAB" w:rsidRPr="00B43C66" w:rsidRDefault="00B43C66">
            <w:pPr>
              <w:autoSpaceDE w:val="0"/>
              <w:autoSpaceDN w:val="0"/>
              <w:spacing w:before="236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Qty</w:t>
            </w:r>
          </w:p>
        </w:tc>
      </w:tr>
      <w:tr w:rsidR="00663CAB" w:rsidRPr="00B43C66" w14:paraId="5453BF24" w14:textId="77777777" w:rsidTr="00FE73A5">
        <w:trPr>
          <w:trHeight w:hRule="exact" w:val="222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C15E4AE" w14:textId="77777777" w:rsidR="00663CAB" w:rsidRPr="00B43C66" w:rsidRDefault="00B43C66">
            <w:pPr>
              <w:autoSpaceDE w:val="0"/>
              <w:autoSpaceDN w:val="0"/>
              <w:spacing w:before="12" w:after="0" w:line="228" w:lineRule="auto"/>
              <w:ind w:left="22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b/>
                <w:color w:val="000000"/>
                <w:sz w:val="16"/>
              </w:rPr>
              <w:t>A</w:t>
            </w:r>
          </w:p>
        </w:tc>
        <w:tc>
          <w:tcPr>
            <w:tcW w:w="4694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EF2DA4D" w14:textId="77777777" w:rsidR="00663CAB" w:rsidRPr="00B43C66" w:rsidRDefault="00B43C66">
            <w:pPr>
              <w:autoSpaceDE w:val="0"/>
              <w:autoSpaceDN w:val="0"/>
              <w:spacing w:before="12" w:after="0" w:line="228" w:lineRule="auto"/>
              <w:ind w:left="24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b/>
                <w:color w:val="000000"/>
                <w:sz w:val="16"/>
              </w:rPr>
              <w:t>AMENDMENT IN SECTION PROJECT OF 2TR-01-BULK (AM)</w:t>
            </w:r>
          </w:p>
        </w:tc>
        <w:tc>
          <w:tcPr>
            <w:tcW w:w="1494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5AD95D0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F591E3B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8E9BD30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51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A0BA8BC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308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552D62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34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ABAD075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87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DBF9C3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74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097ED7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</w:tr>
      <w:tr w:rsidR="00663CAB" w:rsidRPr="00B43C66" w14:paraId="1DD41604" w14:textId="77777777" w:rsidTr="00FE73A5">
        <w:trPr>
          <w:trHeight w:hRule="exact" w:val="444"/>
        </w:trPr>
        <w:tc>
          <w:tcPr>
            <w:tcW w:w="752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D8BB65" w14:textId="77777777" w:rsidR="00663CAB" w:rsidRPr="00B43C66" w:rsidRDefault="00B43C66">
            <w:pPr>
              <w:autoSpaceDE w:val="0"/>
              <w:autoSpaceDN w:val="0"/>
              <w:spacing w:before="232" w:after="0" w:line="228" w:lineRule="auto"/>
              <w:ind w:right="24"/>
              <w:jc w:val="right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1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499DA13" w14:textId="77777777" w:rsidR="00663CAB" w:rsidRPr="00B43C66" w:rsidRDefault="00B43C66">
            <w:pPr>
              <w:autoSpaceDE w:val="0"/>
              <w:autoSpaceDN w:val="0"/>
              <w:spacing w:before="230" w:after="0" w:line="230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 xml:space="preserve"> Annexure-II of Section Project</w:t>
            </w:r>
          </w:p>
        </w:tc>
        <w:tc>
          <w:tcPr>
            <w:tcW w:w="6520" w:type="dxa"/>
            <w:gridSpan w:val="5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D4FD037" w14:textId="77777777" w:rsidR="00663CAB" w:rsidRPr="00B43C66" w:rsidRDefault="00B43C66">
            <w:pPr>
              <w:autoSpaceDE w:val="0"/>
              <w:autoSpaceDN w:val="0"/>
              <w:spacing w:before="112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Annexure-II of Section Project R0</w:t>
            </w:r>
          </w:p>
        </w:tc>
        <w:tc>
          <w:tcPr>
            <w:tcW w:w="67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9F38221" w14:textId="77777777" w:rsidR="00663CAB" w:rsidRPr="00B43C66" w:rsidRDefault="00B43C66">
            <w:pPr>
              <w:autoSpaceDE w:val="0"/>
              <w:autoSpaceDN w:val="0"/>
              <w:spacing w:before="112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Please refer Revision 1 of Annexure-II of Section Project</w:t>
            </w:r>
          </w:p>
        </w:tc>
      </w:tr>
      <w:tr w:rsidR="00663CAB" w:rsidRPr="00B43C66" w14:paraId="6719A2EE" w14:textId="77777777" w:rsidTr="00FE73A5">
        <w:trPr>
          <w:trHeight w:hRule="exact" w:val="224"/>
        </w:trPr>
        <w:tc>
          <w:tcPr>
            <w:tcW w:w="75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C5D4BC0" w14:textId="77777777" w:rsidR="00663CAB" w:rsidRPr="00B43C66" w:rsidRDefault="00B43C66">
            <w:pPr>
              <w:autoSpaceDE w:val="0"/>
              <w:autoSpaceDN w:val="0"/>
              <w:spacing w:before="12" w:after="0" w:line="228" w:lineRule="auto"/>
              <w:ind w:left="22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b/>
                <w:color w:val="000000"/>
                <w:sz w:val="16"/>
              </w:rPr>
              <w:t>B</w:t>
            </w:r>
          </w:p>
        </w:tc>
        <w:tc>
          <w:tcPr>
            <w:tcW w:w="3424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22FFCB6" w14:textId="77777777" w:rsidR="00663CAB" w:rsidRPr="00B43C66" w:rsidRDefault="00B43C66">
            <w:pPr>
              <w:autoSpaceDE w:val="0"/>
              <w:autoSpaceDN w:val="0"/>
              <w:spacing w:before="12" w:after="0" w:line="228" w:lineRule="auto"/>
              <w:ind w:left="24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b/>
                <w:color w:val="000000"/>
                <w:sz w:val="16"/>
              </w:rPr>
              <w:t>AMENDMENT IN BPS Schedule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5FEA49E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4FDF459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D93E7F3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E364B84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3FBD2B4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ECF35BC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340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E4D27F8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1031130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74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DB72BD7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</w:tr>
      <w:tr w:rsidR="00663CAB" w:rsidRPr="00B43C66" w14:paraId="1241D058" w14:textId="77777777" w:rsidTr="00FE73A5">
        <w:trPr>
          <w:trHeight w:hRule="exact" w:val="202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8C7DC5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1C1CB53" w14:textId="77777777" w:rsidR="00663CAB" w:rsidRPr="00B43C66" w:rsidRDefault="00663CAB">
            <w:pPr>
              <w:rPr>
                <w:rFonts w:ascii="Book Antiqua" w:hAnsi="Book Antiqua"/>
              </w:rPr>
            </w:pPr>
          </w:p>
        </w:tc>
        <w:tc>
          <w:tcPr>
            <w:tcW w:w="13301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2A22A69" w14:textId="77777777" w:rsidR="00663CAB" w:rsidRPr="00B43C66" w:rsidRDefault="00B43C66">
            <w:pPr>
              <w:autoSpaceDE w:val="0"/>
              <w:autoSpaceDN w:val="0"/>
              <w:spacing w:before="12" w:after="0" w:line="228" w:lineRule="auto"/>
              <w:jc w:val="center"/>
              <w:rPr>
                <w:rFonts w:ascii="Book Antiqua" w:hAnsi="Book Antiqua"/>
              </w:rPr>
            </w:pPr>
            <w:r w:rsidRPr="00B43C66">
              <w:rPr>
                <w:rFonts w:ascii="Book Antiqua" w:eastAsia="Aptos Narrow" w:hAnsi="Book Antiqua"/>
                <w:color w:val="000000"/>
                <w:sz w:val="16"/>
              </w:rPr>
              <w:t>NA</w:t>
            </w:r>
          </w:p>
        </w:tc>
      </w:tr>
    </w:tbl>
    <w:p w14:paraId="01E27D6A" w14:textId="77777777" w:rsidR="00663CAB" w:rsidRPr="00B43C66" w:rsidRDefault="00663CAB">
      <w:pPr>
        <w:autoSpaceDE w:val="0"/>
        <w:autoSpaceDN w:val="0"/>
        <w:spacing w:after="0" w:line="14" w:lineRule="exact"/>
        <w:rPr>
          <w:rFonts w:ascii="Book Antiqua" w:hAnsi="Book Antiqua"/>
        </w:rPr>
      </w:pPr>
    </w:p>
    <w:sectPr w:rsidR="00663CAB" w:rsidRPr="00B43C66" w:rsidSect="00A1034D">
      <w:pgSz w:w="16838" w:h="11906" w:orient="landscape" w:code="9"/>
      <w:pgMar w:top="556" w:right="372" w:bottom="1440" w:left="36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51701766">
    <w:abstractNumId w:val="8"/>
  </w:num>
  <w:num w:numId="2" w16cid:durableId="1331566998">
    <w:abstractNumId w:val="6"/>
  </w:num>
  <w:num w:numId="3" w16cid:durableId="2053263180">
    <w:abstractNumId w:val="5"/>
  </w:num>
  <w:num w:numId="4" w16cid:durableId="154958879">
    <w:abstractNumId w:val="4"/>
  </w:num>
  <w:num w:numId="5" w16cid:durableId="1976325951">
    <w:abstractNumId w:val="7"/>
  </w:num>
  <w:num w:numId="6" w16cid:durableId="2100828599">
    <w:abstractNumId w:val="3"/>
  </w:num>
  <w:num w:numId="7" w16cid:durableId="683022368">
    <w:abstractNumId w:val="2"/>
  </w:num>
  <w:num w:numId="8" w16cid:durableId="429083624">
    <w:abstractNumId w:val="1"/>
  </w:num>
  <w:num w:numId="9" w16cid:durableId="952786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7577"/>
    <w:rsid w:val="0029639D"/>
    <w:rsid w:val="003058DF"/>
    <w:rsid w:val="00326F90"/>
    <w:rsid w:val="00523F03"/>
    <w:rsid w:val="005338A2"/>
    <w:rsid w:val="0055203F"/>
    <w:rsid w:val="00663CAB"/>
    <w:rsid w:val="00680046"/>
    <w:rsid w:val="0096222A"/>
    <w:rsid w:val="009A3760"/>
    <w:rsid w:val="00A1034D"/>
    <w:rsid w:val="00AA1D8D"/>
    <w:rsid w:val="00AD09B5"/>
    <w:rsid w:val="00B43C66"/>
    <w:rsid w:val="00B47730"/>
    <w:rsid w:val="00B82E0E"/>
    <w:rsid w:val="00BA790A"/>
    <w:rsid w:val="00CB0664"/>
    <w:rsid w:val="00CD67CE"/>
    <w:rsid w:val="00D12E5A"/>
    <w:rsid w:val="00F1267F"/>
    <w:rsid w:val="00F37F2C"/>
    <w:rsid w:val="00F5060A"/>
    <w:rsid w:val="00F9134B"/>
    <w:rsid w:val="00FC693F"/>
    <w:rsid w:val="00FE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567ADF55-0AAE-406D-9599-F52330482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112</Words>
  <Characters>732</Characters>
  <Application>Microsoft Office Word</Application>
  <DocSecurity>0</DocSecurity>
  <Lines>61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Neelam Singh {नीलम सिंह}</cp:lastModifiedBy>
  <cp:revision>19</cp:revision>
  <cp:lastPrinted>2025-09-30T05:19:00Z</cp:lastPrinted>
  <dcterms:created xsi:type="dcterms:W3CDTF">2013-12-23T23:15:00Z</dcterms:created>
  <dcterms:modified xsi:type="dcterms:W3CDTF">2025-10-01T04:24:00Z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2025-09-30T04:59:31Z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78d7ed8f-c3ae-402f-b0b6-c3ae9c92dfdf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